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F7" w:rsidRPr="00453DF7" w:rsidRDefault="00453DF7" w:rsidP="00453DF7">
      <w:pPr>
        <w:tabs>
          <w:tab w:val="left" w:pos="7797"/>
        </w:tabs>
        <w:ind w:left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53DF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Приложение № 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3</w:t>
      </w:r>
    </w:p>
    <w:p w:rsidR="00D45369" w:rsidRPr="00AB2B32" w:rsidRDefault="00453DF7" w:rsidP="00D45369">
      <w:pPr>
        <w:pStyle w:val="a4"/>
        <w:shd w:val="clear" w:color="auto" w:fill="auto"/>
        <w:spacing w:before="0" w:after="0" w:line="240" w:lineRule="auto"/>
        <w:ind w:left="4536" w:firstLine="0"/>
        <w:jc w:val="left"/>
        <w:rPr>
          <w:sz w:val="28"/>
          <w:szCs w:val="28"/>
        </w:rPr>
      </w:pPr>
      <w:r w:rsidRPr="00453DF7">
        <w:rPr>
          <w:sz w:val="28"/>
          <w:szCs w:val="28"/>
        </w:rPr>
        <w:t xml:space="preserve">к </w:t>
      </w:r>
      <w:r w:rsidR="00D45369" w:rsidRPr="00AB2B32">
        <w:rPr>
          <w:sz w:val="28"/>
          <w:szCs w:val="28"/>
        </w:rPr>
        <w:t>Инструкции</w:t>
      </w:r>
      <w:r w:rsidR="00944BD0">
        <w:rPr>
          <w:sz w:val="28"/>
          <w:szCs w:val="28"/>
        </w:rPr>
        <w:t xml:space="preserve"> </w:t>
      </w:r>
      <w:r w:rsidR="00D45369" w:rsidRPr="00AB2B32">
        <w:rPr>
          <w:sz w:val="28"/>
          <w:szCs w:val="28"/>
        </w:rPr>
        <w:t>о порядке рассмотрения обращений граждан в администрации Новокубанск</w:t>
      </w:r>
      <w:r w:rsidR="00944BD0">
        <w:rPr>
          <w:sz w:val="28"/>
          <w:szCs w:val="28"/>
        </w:rPr>
        <w:t>ого городского поселения Новокубанского района</w:t>
      </w:r>
      <w:r w:rsidR="00D45369" w:rsidRPr="00AB2B32">
        <w:rPr>
          <w:sz w:val="28"/>
          <w:szCs w:val="28"/>
        </w:rPr>
        <w:t xml:space="preserve"> </w:t>
      </w:r>
    </w:p>
    <w:p w:rsidR="003F65B8" w:rsidRDefault="003F65B8" w:rsidP="00453D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7C25" w:rsidRPr="00D57C25" w:rsidRDefault="00D57C25" w:rsidP="00D57C25">
      <w:pPr>
        <w:pStyle w:val="a4"/>
        <w:spacing w:after="0"/>
        <w:ind w:firstLine="0"/>
        <w:rPr>
          <w:b/>
          <w:sz w:val="28"/>
          <w:szCs w:val="28"/>
        </w:rPr>
      </w:pPr>
      <w:r w:rsidRPr="00D57C25">
        <w:rPr>
          <w:b/>
          <w:sz w:val="28"/>
          <w:szCs w:val="28"/>
        </w:rPr>
        <w:t>ФОРМА АКТА</w:t>
      </w:r>
      <w:r w:rsidRPr="00D57C25">
        <w:rPr>
          <w:b/>
          <w:sz w:val="28"/>
          <w:szCs w:val="28"/>
        </w:rPr>
        <w:br/>
      </w:r>
    </w:p>
    <w:p w:rsidR="00453DF7" w:rsidRPr="00EE3825" w:rsidRDefault="00453DF7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825">
        <w:rPr>
          <w:rFonts w:ascii="Times New Roman" w:hAnsi="Times New Roman" w:cs="Times New Roman"/>
          <w:b/>
          <w:sz w:val="28"/>
          <w:szCs w:val="28"/>
        </w:rPr>
        <w:t>АКТ  № ______</w:t>
      </w:r>
    </w:p>
    <w:p w:rsidR="00453DF7" w:rsidRPr="00453DF7" w:rsidRDefault="00453DF7" w:rsidP="0045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DF7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наличии приложений к обращению, не являющихся подтверждением изложенных в нем доводов</w:t>
      </w:r>
    </w:p>
    <w:p w:rsidR="00453DF7" w:rsidRPr="00652052" w:rsidRDefault="00453DF7" w:rsidP="00453DF7">
      <w:pPr>
        <w:jc w:val="center"/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от «____»___________20__г.</w:t>
      </w:r>
    </w:p>
    <w:p w:rsidR="00EE3825" w:rsidRPr="00AB2B32" w:rsidRDefault="00EE3825" w:rsidP="00EE382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Комиссия в составе</w:t>
      </w:r>
      <w:r>
        <w:rPr>
          <w:rFonts w:ascii="Times New Roman" w:hAnsi="Times New Roman" w:cs="Times New Roman"/>
          <w:sz w:val="28"/>
          <w:szCs w:val="28"/>
        </w:rPr>
        <w:t>: ________________</w:t>
      </w: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EE3825" w:rsidRPr="00AB2B32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E3825" w:rsidRPr="00257AA8" w:rsidRDefault="00EE3825" w:rsidP="00EE3825">
      <w:pPr>
        <w:jc w:val="center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57AA8">
        <w:rPr>
          <w:rFonts w:ascii="Times New Roman" w:hAnsi="Times New Roman" w:cs="Times New Roman"/>
          <w:sz w:val="22"/>
          <w:szCs w:val="28"/>
        </w:rPr>
        <w:t>фамилия, инициалы, должности лиц, составивших акт)</w:t>
      </w:r>
    </w:p>
    <w:p w:rsidR="00EE3825" w:rsidRPr="00AB2B32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нижеследующем:____________________________</w:t>
      </w:r>
    </w:p>
    <w:p w:rsidR="00EE3825" w:rsidRPr="00257AA8" w:rsidRDefault="00EE3825" w:rsidP="00EE3825">
      <w:pPr>
        <w:rPr>
          <w:rFonts w:ascii="Times New Roman" w:hAnsi="Times New Roman" w:cs="Times New Roman"/>
          <w:sz w:val="22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(</w:t>
      </w:r>
      <w:r w:rsidRPr="00257AA8">
        <w:rPr>
          <w:rFonts w:ascii="Times New Roman" w:hAnsi="Times New Roman" w:cs="Times New Roman"/>
          <w:sz w:val="22"/>
          <w:szCs w:val="28"/>
        </w:rPr>
        <w:t>число, месяц, год)</w:t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944BD0" w:rsidRPr="00944BD0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944BD0"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Pr="00AB2B32">
        <w:rPr>
          <w:rFonts w:ascii="Times New Roman" w:hAnsi="Times New Roman" w:cs="Times New Roman"/>
          <w:sz w:val="28"/>
          <w:szCs w:val="28"/>
        </w:rPr>
        <w:t xml:space="preserve">а корреспонденция с уведомлением за № _______________________ от гражданина _____________________________________________________, </w:t>
      </w:r>
    </w:p>
    <w:p w:rsidR="00EE3825" w:rsidRPr="00257AA8" w:rsidRDefault="00EE3825" w:rsidP="00EE3825">
      <w:pPr>
        <w:ind w:left="3540" w:firstLine="708"/>
        <w:rPr>
          <w:rFonts w:ascii="Times New Roman" w:hAnsi="Times New Roman" w:cs="Times New Roman"/>
          <w:sz w:val="22"/>
          <w:szCs w:val="28"/>
        </w:rPr>
      </w:pPr>
      <w:r w:rsidRPr="00257AA8">
        <w:rPr>
          <w:rFonts w:ascii="Times New Roman" w:hAnsi="Times New Roman" w:cs="Times New Roman"/>
          <w:sz w:val="22"/>
          <w:szCs w:val="28"/>
        </w:rPr>
        <w:t>(фамилия, имя, отчество (при наличии))</w:t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проживающего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B2B32">
        <w:rPr>
          <w:rFonts w:ascii="Times New Roman" w:hAnsi="Times New Roman" w:cs="Times New Roman"/>
          <w:sz w:val="28"/>
          <w:szCs w:val="28"/>
        </w:rPr>
        <w:t>___</w:t>
      </w:r>
    </w:p>
    <w:p w:rsidR="00EE3825" w:rsidRPr="00257AA8" w:rsidRDefault="00EE3825" w:rsidP="00EE3825">
      <w:pPr>
        <w:pStyle w:val="40"/>
        <w:shd w:val="clear" w:color="auto" w:fill="auto"/>
        <w:spacing w:before="0" w:after="326" w:line="190" w:lineRule="exact"/>
        <w:ind w:left="3280"/>
        <w:jc w:val="left"/>
        <w:rPr>
          <w:rFonts w:eastAsia="Arial Unicode MS"/>
          <w:color w:val="000000"/>
          <w:sz w:val="22"/>
          <w:szCs w:val="28"/>
          <w:lang w:eastAsia="ru-RU"/>
        </w:rPr>
      </w:pPr>
      <w:r w:rsidRPr="00257AA8">
        <w:rPr>
          <w:rFonts w:eastAsia="Arial Unicode MS"/>
          <w:color w:val="000000"/>
          <w:sz w:val="22"/>
          <w:szCs w:val="28"/>
          <w:lang w:eastAsia="ru-RU"/>
        </w:rPr>
        <w:t>(муниципальное образование, населенный пункт)</w:t>
      </w:r>
    </w:p>
    <w:p w:rsidR="00453DF7" w:rsidRPr="00652052" w:rsidRDefault="00453DF7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При  вскрытии почтового отправления обнаружен</w:t>
      </w:r>
      <w:r w:rsidR="0006101A">
        <w:rPr>
          <w:rFonts w:ascii="Times New Roman" w:hAnsi="Times New Roman" w:cs="Times New Roman"/>
          <w:sz w:val="28"/>
          <w:szCs w:val="28"/>
        </w:rPr>
        <w:t>ы</w:t>
      </w:r>
      <w:r w:rsidRPr="00652052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06101A">
        <w:rPr>
          <w:rFonts w:ascii="Times New Roman" w:hAnsi="Times New Roman" w:cs="Times New Roman"/>
          <w:sz w:val="28"/>
          <w:szCs w:val="28"/>
        </w:rPr>
        <w:t>ы и материалы</w:t>
      </w:r>
      <w:r w:rsidRPr="00652052">
        <w:rPr>
          <w:rFonts w:ascii="Times New Roman" w:hAnsi="Times New Roman" w:cs="Times New Roman"/>
          <w:sz w:val="28"/>
          <w:szCs w:val="28"/>
        </w:rPr>
        <w:t xml:space="preserve">, </w:t>
      </w:r>
      <w:r w:rsidR="0006101A">
        <w:rPr>
          <w:rFonts w:ascii="Times New Roman" w:hAnsi="Times New Roman" w:cs="Times New Roman"/>
          <w:sz w:val="28"/>
          <w:szCs w:val="28"/>
        </w:rPr>
        <w:t>не являющиеся подтверждением доводов, изложенных в обращении, а именно</w:t>
      </w:r>
      <w:r w:rsidRPr="00652052">
        <w:rPr>
          <w:rFonts w:ascii="Times New Roman" w:hAnsi="Times New Roman" w:cs="Times New Roman"/>
          <w:sz w:val="28"/>
          <w:szCs w:val="28"/>
        </w:rPr>
        <w:t>:</w:t>
      </w:r>
    </w:p>
    <w:p w:rsidR="00453DF7" w:rsidRPr="00652052" w:rsidRDefault="00453DF7" w:rsidP="00453DF7">
      <w:pPr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D45369">
        <w:rPr>
          <w:rFonts w:ascii="Times New Roman" w:hAnsi="Times New Roman" w:cs="Times New Roman"/>
          <w:sz w:val="28"/>
          <w:szCs w:val="28"/>
        </w:rPr>
        <w:t>_</w:t>
      </w:r>
      <w:r w:rsidRPr="00652052">
        <w:rPr>
          <w:rFonts w:ascii="Times New Roman" w:hAnsi="Times New Roman" w:cs="Times New Roman"/>
          <w:sz w:val="28"/>
          <w:szCs w:val="28"/>
        </w:rPr>
        <w:t>____</w:t>
      </w:r>
    </w:p>
    <w:p w:rsidR="00453DF7" w:rsidRPr="00652052" w:rsidRDefault="00453DF7" w:rsidP="00453DF7">
      <w:pPr>
        <w:rPr>
          <w:rFonts w:ascii="Times New Roman" w:hAnsi="Times New Roman" w:cs="Times New Roman"/>
          <w:sz w:val="28"/>
          <w:szCs w:val="28"/>
        </w:rPr>
      </w:pPr>
      <w:r w:rsidRPr="0065205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06101A">
        <w:rPr>
          <w:rFonts w:ascii="Times New Roman" w:hAnsi="Times New Roman" w:cs="Times New Roman"/>
          <w:sz w:val="28"/>
          <w:szCs w:val="28"/>
        </w:rPr>
        <w:t>_</w:t>
      </w:r>
      <w:r w:rsidRPr="00652052">
        <w:rPr>
          <w:rFonts w:ascii="Times New Roman" w:hAnsi="Times New Roman" w:cs="Times New Roman"/>
          <w:sz w:val="28"/>
          <w:szCs w:val="28"/>
        </w:rPr>
        <w:t>_</w:t>
      </w:r>
    </w:p>
    <w:p w:rsidR="00EE3825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 xml:space="preserve">Настоящий акт составлен в 2 </w:t>
      </w:r>
      <w:r>
        <w:rPr>
          <w:rFonts w:ascii="Times New Roman" w:hAnsi="Times New Roman" w:cs="Times New Roman"/>
          <w:sz w:val="28"/>
          <w:szCs w:val="28"/>
        </w:rPr>
        <w:t xml:space="preserve">подлинных </w:t>
      </w:r>
      <w:r w:rsidRPr="00AB2B32">
        <w:rPr>
          <w:rFonts w:ascii="Times New Roman" w:hAnsi="Times New Roman" w:cs="Times New Roman"/>
          <w:sz w:val="28"/>
          <w:szCs w:val="28"/>
        </w:rPr>
        <w:t>экземплярах.</w:t>
      </w:r>
    </w:p>
    <w:p w:rsidR="00EE3825" w:rsidRPr="00AB2B32" w:rsidRDefault="00EE3825" w:rsidP="00EE382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  <w:r w:rsidRPr="00AB2B32">
        <w:rPr>
          <w:rFonts w:ascii="Times New Roman" w:hAnsi="Times New Roman" w:cs="Times New Roman"/>
          <w:sz w:val="28"/>
          <w:szCs w:val="28"/>
        </w:rPr>
        <w:t>___________________________             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B2B32">
        <w:rPr>
          <w:rFonts w:ascii="Times New Roman" w:hAnsi="Times New Roman" w:cs="Times New Roman"/>
          <w:sz w:val="28"/>
          <w:szCs w:val="28"/>
        </w:rPr>
        <w:t>_</w:t>
      </w:r>
    </w:p>
    <w:p w:rsidR="00EE3825" w:rsidRPr="00257AA8" w:rsidRDefault="00EE3825" w:rsidP="00EE3825">
      <w:pPr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 xml:space="preserve">(подпись, дата) </w:t>
      </w:r>
      <w:r>
        <w:rPr>
          <w:rFonts w:ascii="Times New Roman" w:hAnsi="Times New Roman" w:cs="Times New Roman"/>
          <w:sz w:val="22"/>
          <w:szCs w:val="28"/>
        </w:rPr>
        <w:tab/>
      </w:r>
      <w:r w:rsidRPr="00257AA8">
        <w:rPr>
          <w:rFonts w:ascii="Times New Roman" w:hAnsi="Times New Roman" w:cs="Times New Roman"/>
          <w:sz w:val="22"/>
          <w:szCs w:val="28"/>
        </w:rPr>
        <w:t>инициалы, фамилия</w:t>
      </w:r>
    </w:p>
    <w:p w:rsidR="00EE3825" w:rsidRPr="00AB2B32" w:rsidRDefault="00EE3825" w:rsidP="00EE38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</w:p>
    <w:p w:rsidR="00944BD0" w:rsidRDefault="00944BD0" w:rsidP="00944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AB2B3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944BD0" w:rsidRDefault="00944BD0" w:rsidP="00944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944BD0" w:rsidRDefault="00944BD0" w:rsidP="00944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</w:t>
      </w:r>
    </w:p>
    <w:p w:rsidR="00944BD0" w:rsidRDefault="00944BD0" w:rsidP="00944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AB2B32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AB2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А.Е. Ворожко</w:t>
      </w:r>
    </w:p>
    <w:p w:rsidR="00944BD0" w:rsidRDefault="00944BD0" w:rsidP="00EE3825">
      <w:pPr>
        <w:rPr>
          <w:rFonts w:ascii="Times New Roman" w:hAnsi="Times New Roman" w:cs="Times New Roman"/>
          <w:sz w:val="28"/>
          <w:szCs w:val="28"/>
        </w:rPr>
      </w:pPr>
    </w:p>
    <w:p w:rsidR="00944BD0" w:rsidRDefault="00944BD0" w:rsidP="00EE3825">
      <w:pPr>
        <w:rPr>
          <w:rFonts w:ascii="Times New Roman" w:hAnsi="Times New Roman" w:cs="Times New Roman"/>
          <w:sz w:val="28"/>
          <w:szCs w:val="28"/>
        </w:rPr>
      </w:pPr>
    </w:p>
    <w:sectPr w:rsidR="00944BD0" w:rsidSect="00EE382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6EA" w:rsidRDefault="001F36EA" w:rsidP="00B556F7">
      <w:r>
        <w:separator/>
      </w:r>
    </w:p>
  </w:endnote>
  <w:endnote w:type="continuationSeparator" w:id="1">
    <w:p w:rsidR="001F36EA" w:rsidRDefault="001F36EA" w:rsidP="00B55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6EA" w:rsidRDefault="001F36EA" w:rsidP="00B556F7">
      <w:r>
        <w:separator/>
      </w:r>
    </w:p>
  </w:footnote>
  <w:footnote w:type="continuationSeparator" w:id="1">
    <w:p w:rsidR="001F36EA" w:rsidRDefault="001F36EA" w:rsidP="00B55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F95DB2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="00EE3825"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944BD0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57A"/>
    <w:rsid w:val="00007DB8"/>
    <w:rsid w:val="0001557A"/>
    <w:rsid w:val="00030DBC"/>
    <w:rsid w:val="000313F0"/>
    <w:rsid w:val="00060C7D"/>
    <w:rsid w:val="0006101A"/>
    <w:rsid w:val="00072721"/>
    <w:rsid w:val="000B21D6"/>
    <w:rsid w:val="000E61C9"/>
    <w:rsid w:val="0012076C"/>
    <w:rsid w:val="001367BC"/>
    <w:rsid w:val="001A402D"/>
    <w:rsid w:val="001B55AC"/>
    <w:rsid w:val="001C2ACC"/>
    <w:rsid w:val="001C76EA"/>
    <w:rsid w:val="001F36EA"/>
    <w:rsid w:val="00207AD4"/>
    <w:rsid w:val="00244ABE"/>
    <w:rsid w:val="00257AA8"/>
    <w:rsid w:val="002D2FA1"/>
    <w:rsid w:val="002F068A"/>
    <w:rsid w:val="002F62BA"/>
    <w:rsid w:val="003372E7"/>
    <w:rsid w:val="003649BA"/>
    <w:rsid w:val="003A7371"/>
    <w:rsid w:val="003C649E"/>
    <w:rsid w:val="003E36FA"/>
    <w:rsid w:val="003F58C2"/>
    <w:rsid w:val="003F65B8"/>
    <w:rsid w:val="00412E21"/>
    <w:rsid w:val="004173F6"/>
    <w:rsid w:val="0042523F"/>
    <w:rsid w:val="00453DF7"/>
    <w:rsid w:val="004918B8"/>
    <w:rsid w:val="005025C0"/>
    <w:rsid w:val="0052077C"/>
    <w:rsid w:val="00527502"/>
    <w:rsid w:val="00534310"/>
    <w:rsid w:val="005F4B90"/>
    <w:rsid w:val="00631EEF"/>
    <w:rsid w:val="00663154"/>
    <w:rsid w:val="0068307E"/>
    <w:rsid w:val="006B3638"/>
    <w:rsid w:val="006D3116"/>
    <w:rsid w:val="007216A6"/>
    <w:rsid w:val="00747E1C"/>
    <w:rsid w:val="00800E87"/>
    <w:rsid w:val="00880B59"/>
    <w:rsid w:val="008810D6"/>
    <w:rsid w:val="00882BC1"/>
    <w:rsid w:val="008A0E09"/>
    <w:rsid w:val="008D107D"/>
    <w:rsid w:val="008F7C90"/>
    <w:rsid w:val="009131C2"/>
    <w:rsid w:val="00944BD0"/>
    <w:rsid w:val="009758F4"/>
    <w:rsid w:val="00981596"/>
    <w:rsid w:val="009815F4"/>
    <w:rsid w:val="009902B4"/>
    <w:rsid w:val="009C5BA9"/>
    <w:rsid w:val="00A03006"/>
    <w:rsid w:val="00A30C06"/>
    <w:rsid w:val="00A3777B"/>
    <w:rsid w:val="00A62754"/>
    <w:rsid w:val="00A67D51"/>
    <w:rsid w:val="00A73252"/>
    <w:rsid w:val="00AA01F9"/>
    <w:rsid w:val="00AB2B32"/>
    <w:rsid w:val="00AC75F9"/>
    <w:rsid w:val="00AE7587"/>
    <w:rsid w:val="00B01A01"/>
    <w:rsid w:val="00B34EC7"/>
    <w:rsid w:val="00B53852"/>
    <w:rsid w:val="00B556F7"/>
    <w:rsid w:val="00C257B8"/>
    <w:rsid w:val="00C2605E"/>
    <w:rsid w:val="00C5503C"/>
    <w:rsid w:val="00C83A55"/>
    <w:rsid w:val="00C843E5"/>
    <w:rsid w:val="00C933C1"/>
    <w:rsid w:val="00C966F5"/>
    <w:rsid w:val="00CC69BA"/>
    <w:rsid w:val="00CD409A"/>
    <w:rsid w:val="00CF22A8"/>
    <w:rsid w:val="00D33DE4"/>
    <w:rsid w:val="00D417E1"/>
    <w:rsid w:val="00D45369"/>
    <w:rsid w:val="00D57C25"/>
    <w:rsid w:val="00D74AEF"/>
    <w:rsid w:val="00D90216"/>
    <w:rsid w:val="00D9035F"/>
    <w:rsid w:val="00DA7C45"/>
    <w:rsid w:val="00E12E0E"/>
    <w:rsid w:val="00E16DFD"/>
    <w:rsid w:val="00EA089E"/>
    <w:rsid w:val="00EA5EFB"/>
    <w:rsid w:val="00EC4429"/>
    <w:rsid w:val="00EE3825"/>
    <w:rsid w:val="00EE5CC2"/>
    <w:rsid w:val="00F06404"/>
    <w:rsid w:val="00F357FC"/>
    <w:rsid w:val="00F61114"/>
    <w:rsid w:val="00F921A8"/>
    <w:rsid w:val="00F9572B"/>
    <w:rsid w:val="00F95DB2"/>
    <w:rsid w:val="00FB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933C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933C1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1</cp:lastModifiedBy>
  <cp:revision>5</cp:revision>
  <cp:lastPrinted>2023-08-03T09:37:00Z</cp:lastPrinted>
  <dcterms:created xsi:type="dcterms:W3CDTF">2022-06-09T14:54:00Z</dcterms:created>
  <dcterms:modified xsi:type="dcterms:W3CDTF">2024-04-25T09:31:00Z</dcterms:modified>
</cp:coreProperties>
</file>